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CA4DE" w14:textId="18D17A49" w:rsidR="009F389B" w:rsidRDefault="009F389B" w:rsidP="000D02E3">
      <w:pPr>
        <w:pStyle w:val="OngenummerdeKopBijlage"/>
        <w:numPr>
          <w:ilvl w:val="0"/>
          <w:numId w:val="0"/>
        </w:numPr>
      </w:pPr>
      <w:bookmarkStart w:id="0" w:name="_Toc479005804"/>
      <w:r>
        <w:t>K</w:t>
      </w:r>
      <w:r w:rsidRPr="000A3F7F">
        <w:t>ennismatrix</w:t>
      </w:r>
      <w:r>
        <w:t xml:space="preserve"> perceel 7</w:t>
      </w:r>
      <w:bookmarkEnd w:id="0"/>
      <w:r w:rsidR="00600045">
        <w:t xml:space="preserve"> </w:t>
      </w:r>
      <w:r w:rsidR="00861B37">
        <w:t xml:space="preserve">Fysische metingen </w:t>
      </w:r>
      <w:bookmarkStart w:id="1" w:name="_GoBack"/>
      <w:bookmarkEnd w:id="1"/>
      <w:r w:rsidR="00EF3C28">
        <w:t xml:space="preserve">Specialistisch Advies, Innovatie en </w:t>
      </w:r>
      <w:proofErr w:type="spellStart"/>
      <w:r w:rsidR="00EF3C28">
        <w:t>Methoden-ontwikkeling</w:t>
      </w:r>
      <w:proofErr w:type="spellEnd"/>
      <w:r w:rsidR="000D02E3">
        <w:t xml:space="preserve"> </w:t>
      </w:r>
      <w:r w:rsidR="005D4ACE">
        <w:t>b</w:t>
      </w:r>
      <w:r w:rsidR="000D02E3">
        <w:t xml:space="preserve">ehorende bij </w:t>
      </w:r>
      <w:r w:rsidR="000D02E3" w:rsidRPr="007C5E91">
        <w:t>zaaknummer: 31187132</w:t>
      </w:r>
    </w:p>
    <w:tbl>
      <w:tblPr>
        <w:tblW w:w="904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40"/>
        <w:gridCol w:w="6804"/>
      </w:tblGrid>
      <w:tr w:rsidR="00BC22DF" w:rsidRPr="004F0D5C" w14:paraId="6C1C845C" w14:textId="77777777" w:rsidTr="00BC22D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14:paraId="16F918EA" w14:textId="77777777" w:rsidR="00BC22DF" w:rsidRPr="00BC22DF" w:rsidRDefault="00BC22DF" w:rsidP="00BC22D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BC22DF">
              <w:rPr>
                <w:rFonts w:eastAsia="MS Mincho"/>
                <w:szCs w:val="20"/>
              </w:rPr>
              <w:t>Naam organisatie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D84CC" w14:textId="77777777" w:rsidR="00BC22DF" w:rsidRPr="00BC22DF" w:rsidRDefault="00BC22DF" w:rsidP="00BC22D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  <w:tr w:rsidR="000D02E3" w:rsidRPr="004F0D5C" w14:paraId="3692B2DF" w14:textId="77777777" w:rsidTr="00BC22D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14:paraId="79236965" w14:textId="692A91CF" w:rsidR="000D02E3" w:rsidRPr="00BC22DF" w:rsidRDefault="000D02E3" w:rsidP="004F5DA3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>Adres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F328A" w14:textId="77777777" w:rsidR="000D02E3" w:rsidRPr="00BC22DF" w:rsidRDefault="000D02E3" w:rsidP="00BC22D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  <w:tr w:rsidR="00BC22DF" w:rsidRPr="004F0D5C" w14:paraId="78553818" w14:textId="77777777" w:rsidTr="00BC22D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14:paraId="219D5508" w14:textId="1661B46A" w:rsidR="00BC22DF" w:rsidRPr="00BC22DF" w:rsidRDefault="00BC22DF" w:rsidP="004F5DA3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BC22DF">
              <w:rPr>
                <w:rFonts w:eastAsia="MS Mincho"/>
                <w:szCs w:val="20"/>
              </w:rPr>
              <w:t xml:space="preserve">Contactpersoon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3D313" w14:textId="77777777" w:rsidR="00BC22DF" w:rsidRPr="00BC22DF" w:rsidRDefault="00BC22DF" w:rsidP="00BC22D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  <w:r w:rsidRPr="00BC22DF">
              <w:rPr>
                <w:rFonts w:ascii="V&amp;W Syntax (Adobe)" w:eastAsia="MS Mincho" w:hAnsi="V&amp;W Syntax (Adobe)"/>
                <w:szCs w:val="20"/>
              </w:rPr>
              <w:t xml:space="preserve">Naam: </w:t>
            </w:r>
          </w:p>
        </w:tc>
      </w:tr>
      <w:tr w:rsidR="00BC22DF" w:rsidRPr="004F0D5C" w14:paraId="74B8A136" w14:textId="77777777" w:rsidTr="00BC22D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14:paraId="7855F9C2" w14:textId="77777777" w:rsidR="00BC22DF" w:rsidRPr="00BC22DF" w:rsidRDefault="00BC22DF" w:rsidP="00BC22D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B9039" w14:textId="77777777" w:rsidR="00BC22DF" w:rsidRPr="00BC22DF" w:rsidRDefault="00BC22DF" w:rsidP="00BC22D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  <w:r w:rsidRPr="00BC22DF">
              <w:rPr>
                <w:rFonts w:ascii="V&amp;W Syntax (Adobe)" w:eastAsia="MS Mincho" w:hAnsi="V&amp;W Syntax (Adobe)"/>
                <w:szCs w:val="20"/>
              </w:rPr>
              <w:t xml:space="preserve">Functie: </w:t>
            </w:r>
          </w:p>
        </w:tc>
      </w:tr>
      <w:tr w:rsidR="00BC22DF" w:rsidRPr="004F0D5C" w14:paraId="77514E05" w14:textId="77777777" w:rsidTr="00BC22D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14:paraId="6A0D91E5" w14:textId="77777777" w:rsidR="00BC22DF" w:rsidRPr="00BC22DF" w:rsidRDefault="00BC22DF" w:rsidP="00BC22D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2F302" w14:textId="648FEF01" w:rsidR="00BC22DF" w:rsidRPr="00BC22DF" w:rsidRDefault="00BC22DF" w:rsidP="00BC22D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  <w:r w:rsidRPr="00BC22DF">
              <w:rPr>
                <w:rFonts w:ascii="V&amp;W Syntax (Adobe)" w:eastAsia="MS Mincho" w:hAnsi="V&amp;W Syntax (Adobe)"/>
                <w:szCs w:val="20"/>
              </w:rPr>
              <w:t>E</w:t>
            </w:r>
            <w:r w:rsidR="00985643">
              <w:rPr>
                <w:rFonts w:ascii="V&amp;W Syntax (Adobe)" w:eastAsia="MS Mincho" w:hAnsi="V&amp;W Syntax (Adobe)"/>
                <w:szCs w:val="20"/>
              </w:rPr>
              <w:t>-</w:t>
            </w:r>
            <w:r w:rsidRPr="00BC22DF">
              <w:rPr>
                <w:rFonts w:ascii="V&amp;W Syntax (Adobe)" w:eastAsia="MS Mincho" w:hAnsi="V&amp;W Syntax (Adobe)"/>
                <w:szCs w:val="20"/>
              </w:rPr>
              <w:t>mail:</w:t>
            </w:r>
          </w:p>
        </w:tc>
      </w:tr>
      <w:tr w:rsidR="00BC22DF" w:rsidRPr="004F0D5C" w14:paraId="7663A1EF" w14:textId="77777777" w:rsidTr="00BC22D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14:paraId="052AFBCC" w14:textId="77777777" w:rsidR="00BC22DF" w:rsidRPr="00BC22DF" w:rsidRDefault="00BC22DF" w:rsidP="00BC22D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A7CD3" w14:textId="77777777" w:rsidR="00BC22DF" w:rsidRPr="00BC22DF" w:rsidRDefault="00BC22DF" w:rsidP="00BC22DF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  <w:r w:rsidRPr="00BC22DF">
              <w:rPr>
                <w:rFonts w:ascii="V&amp;W Syntax (Adobe)" w:eastAsia="MS Mincho" w:hAnsi="V&amp;W Syntax (Adobe)"/>
                <w:szCs w:val="20"/>
              </w:rPr>
              <w:t xml:space="preserve">Tel.nr.: </w:t>
            </w:r>
          </w:p>
        </w:tc>
      </w:tr>
    </w:tbl>
    <w:p w14:paraId="4BF1970B" w14:textId="77777777" w:rsidR="009F389B" w:rsidRDefault="009F389B" w:rsidP="009F389B"/>
    <w:p w14:paraId="0E3C5E96" w14:textId="77777777" w:rsidR="009F389B" w:rsidRDefault="009F389B" w:rsidP="009F389B"/>
    <w:tbl>
      <w:tblPr>
        <w:tblStyle w:val="Tabelraster"/>
        <w:tblW w:w="907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1985"/>
        <w:gridCol w:w="2268"/>
        <w:gridCol w:w="2126"/>
      </w:tblGrid>
      <w:tr w:rsidR="000764C3" w14:paraId="5CC14EDE" w14:textId="77777777" w:rsidTr="006A7B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tcW w:w="425" w:type="dxa"/>
            <w:shd w:val="clear" w:color="auto" w:fill="D9D9D9" w:themeFill="background1" w:themeFillShade="D9"/>
          </w:tcPr>
          <w:p w14:paraId="3D054EF3" w14:textId="77777777" w:rsidR="000764C3" w:rsidRDefault="000764C3" w:rsidP="00EE6A0B">
            <w:pPr>
              <w:jc w:val="both"/>
              <w:rPr>
                <w:szCs w:val="18"/>
              </w:rPr>
            </w:pPr>
          </w:p>
        </w:tc>
        <w:tc>
          <w:tcPr>
            <w:tcW w:w="2269" w:type="dxa"/>
            <w:shd w:val="clear" w:color="auto" w:fill="D9D9D9" w:themeFill="background1" w:themeFillShade="D9"/>
          </w:tcPr>
          <w:p w14:paraId="0FB28B6F" w14:textId="77777777" w:rsidR="000764C3" w:rsidRPr="00806790" w:rsidRDefault="000764C3" w:rsidP="00EE6A0B">
            <w:pPr>
              <w:jc w:val="both"/>
              <w:rPr>
                <w:szCs w:val="18"/>
              </w:rPr>
            </w:pPr>
            <w:r>
              <w:t>Kennisgebieden</w:t>
            </w:r>
            <w:r w:rsidR="001100D6">
              <w:t xml:space="preserve"> op basis van de informatiecyclus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F9BDBEB" w14:textId="77777777" w:rsidR="000764C3" w:rsidRDefault="000764C3" w:rsidP="00EE6A0B">
            <w:r>
              <w:t>Aankruisen welk kennisgebied ondernemer kennis heeft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950A1DC" w14:textId="0E26F367" w:rsidR="000764C3" w:rsidRDefault="000764C3" w:rsidP="009F45E4">
            <w:r>
              <w:t xml:space="preserve">Vermelding van welke Aanvullende Optionele Techniek </w:t>
            </w:r>
            <w:r>
              <w:rPr>
                <w:rStyle w:val="Voetnootmarkering"/>
              </w:rPr>
              <w:footnoteReference w:id="1"/>
            </w:r>
            <w:r>
              <w:t xml:space="preserve"> ondernemer kennis heeft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55E4672" w14:textId="77777777" w:rsidR="000764C3" w:rsidRDefault="00B81D50" w:rsidP="00EE6A0B">
            <w:r>
              <w:t>Specialisme</w:t>
            </w:r>
          </w:p>
        </w:tc>
      </w:tr>
      <w:tr w:rsidR="000764C3" w14:paraId="48FB2624" w14:textId="77777777" w:rsidTr="006A7BC9">
        <w:trPr>
          <w:trHeight w:val="473"/>
        </w:trPr>
        <w:tc>
          <w:tcPr>
            <w:tcW w:w="425" w:type="dxa"/>
          </w:tcPr>
          <w:p w14:paraId="7EFB711D" w14:textId="77777777" w:rsidR="000764C3" w:rsidRPr="00806790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2269" w:type="dxa"/>
          </w:tcPr>
          <w:p w14:paraId="0F2F56E8" w14:textId="77777777" w:rsidR="000764C3" w:rsidRPr="00806790" w:rsidRDefault="000764C3" w:rsidP="006A7BC9">
            <w:pPr>
              <w:rPr>
                <w:szCs w:val="18"/>
              </w:rPr>
            </w:pPr>
            <w:r>
              <w:rPr>
                <w:szCs w:val="18"/>
              </w:rPr>
              <w:t>Waterbodem,</w:t>
            </w:r>
            <w:r w:rsidR="004A420C">
              <w:rPr>
                <w:szCs w:val="18"/>
              </w:rPr>
              <w:t xml:space="preserve"> </w:t>
            </w:r>
            <w:r>
              <w:rPr>
                <w:szCs w:val="18"/>
              </w:rPr>
              <w:t>waterbeheer beleid</w:t>
            </w:r>
          </w:p>
        </w:tc>
        <w:tc>
          <w:tcPr>
            <w:tcW w:w="1985" w:type="dxa"/>
          </w:tcPr>
          <w:p w14:paraId="2625AF04" w14:textId="77777777" w:rsidR="000764C3" w:rsidRDefault="000764C3" w:rsidP="00EE6A0B">
            <w:r>
              <w:t>Niet in scope</w:t>
            </w:r>
          </w:p>
        </w:tc>
        <w:tc>
          <w:tcPr>
            <w:tcW w:w="2268" w:type="dxa"/>
          </w:tcPr>
          <w:p w14:paraId="0EB7F0CB" w14:textId="77777777" w:rsidR="000764C3" w:rsidRDefault="000764C3" w:rsidP="00EE6A0B">
            <w:r>
              <w:t>Niet in scope</w:t>
            </w:r>
          </w:p>
        </w:tc>
        <w:tc>
          <w:tcPr>
            <w:tcW w:w="2126" w:type="dxa"/>
          </w:tcPr>
          <w:p w14:paraId="419D4209" w14:textId="77777777" w:rsidR="000764C3" w:rsidRDefault="001100D6" w:rsidP="00EE6A0B">
            <w:r>
              <w:t>Niet in scope</w:t>
            </w:r>
          </w:p>
        </w:tc>
      </w:tr>
      <w:tr w:rsidR="000764C3" w14:paraId="6A03619D" w14:textId="77777777" w:rsidTr="006A7BC9">
        <w:trPr>
          <w:trHeight w:val="473"/>
        </w:trPr>
        <w:tc>
          <w:tcPr>
            <w:tcW w:w="425" w:type="dxa"/>
          </w:tcPr>
          <w:p w14:paraId="65F308DE" w14:textId="77777777" w:rsidR="000764C3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2269" w:type="dxa"/>
          </w:tcPr>
          <w:p w14:paraId="37A82C07" w14:textId="77777777" w:rsidR="000764C3" w:rsidRPr="00806790" w:rsidDel="00912ABF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Informatiebehoefte</w:t>
            </w:r>
          </w:p>
        </w:tc>
        <w:tc>
          <w:tcPr>
            <w:tcW w:w="1985" w:type="dxa"/>
          </w:tcPr>
          <w:p w14:paraId="49ADDA4A" w14:textId="77777777" w:rsidR="000764C3" w:rsidRDefault="000764C3" w:rsidP="00EE6A0B"/>
        </w:tc>
        <w:tc>
          <w:tcPr>
            <w:tcW w:w="2268" w:type="dxa"/>
          </w:tcPr>
          <w:p w14:paraId="2D9C293E" w14:textId="77777777" w:rsidR="000764C3" w:rsidRDefault="000764C3" w:rsidP="00EE6A0B"/>
        </w:tc>
        <w:tc>
          <w:tcPr>
            <w:tcW w:w="2126" w:type="dxa"/>
          </w:tcPr>
          <w:p w14:paraId="5AE6F9A0" w14:textId="77777777" w:rsidR="000764C3" w:rsidRDefault="000764C3" w:rsidP="00EE6A0B"/>
        </w:tc>
      </w:tr>
      <w:tr w:rsidR="000764C3" w14:paraId="02F15877" w14:textId="77777777" w:rsidTr="006A7BC9">
        <w:trPr>
          <w:trHeight w:val="252"/>
        </w:trPr>
        <w:tc>
          <w:tcPr>
            <w:tcW w:w="425" w:type="dxa"/>
          </w:tcPr>
          <w:p w14:paraId="1EC4B2DB" w14:textId="77777777" w:rsidR="000764C3" w:rsidRPr="00806790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2269" w:type="dxa"/>
          </w:tcPr>
          <w:p w14:paraId="7B0E47D5" w14:textId="77777777" w:rsidR="000764C3" w:rsidRDefault="000764C3" w:rsidP="00EE6A0B">
            <w:pPr>
              <w:jc w:val="both"/>
              <w:rPr>
                <w:szCs w:val="18"/>
              </w:rPr>
            </w:pPr>
            <w:proofErr w:type="spellStart"/>
            <w:r>
              <w:rPr>
                <w:szCs w:val="18"/>
              </w:rPr>
              <w:t>Informatieverzamelstrategie</w:t>
            </w:r>
            <w:proofErr w:type="spellEnd"/>
          </w:p>
          <w:p w14:paraId="6DE6B322" w14:textId="77777777" w:rsidR="000764C3" w:rsidRPr="00806790" w:rsidRDefault="000764C3" w:rsidP="00EE6A0B">
            <w:pPr>
              <w:jc w:val="both"/>
              <w:rPr>
                <w:szCs w:val="18"/>
              </w:rPr>
            </w:pPr>
          </w:p>
        </w:tc>
        <w:tc>
          <w:tcPr>
            <w:tcW w:w="1985" w:type="dxa"/>
          </w:tcPr>
          <w:p w14:paraId="467309D3" w14:textId="77777777" w:rsidR="000764C3" w:rsidRDefault="000764C3" w:rsidP="00EE6A0B"/>
        </w:tc>
        <w:tc>
          <w:tcPr>
            <w:tcW w:w="2268" w:type="dxa"/>
          </w:tcPr>
          <w:p w14:paraId="464CC1D6" w14:textId="77777777" w:rsidR="000764C3" w:rsidRDefault="000764C3" w:rsidP="00EE6A0B"/>
        </w:tc>
        <w:tc>
          <w:tcPr>
            <w:tcW w:w="2126" w:type="dxa"/>
          </w:tcPr>
          <w:p w14:paraId="09B514F3" w14:textId="77777777" w:rsidR="000764C3" w:rsidRDefault="000764C3" w:rsidP="00EE6A0B"/>
        </w:tc>
      </w:tr>
      <w:tr w:rsidR="000764C3" w14:paraId="00943EEF" w14:textId="77777777" w:rsidTr="006A7BC9">
        <w:trPr>
          <w:trHeight w:val="473"/>
        </w:trPr>
        <w:tc>
          <w:tcPr>
            <w:tcW w:w="425" w:type="dxa"/>
          </w:tcPr>
          <w:p w14:paraId="7FDB8AD1" w14:textId="77777777" w:rsidR="000764C3" w:rsidRPr="00806790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2269" w:type="dxa"/>
          </w:tcPr>
          <w:p w14:paraId="24697FF9" w14:textId="77777777" w:rsidR="000764C3" w:rsidRPr="00806790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Monitoringsprogramma</w:t>
            </w:r>
          </w:p>
        </w:tc>
        <w:tc>
          <w:tcPr>
            <w:tcW w:w="1985" w:type="dxa"/>
          </w:tcPr>
          <w:p w14:paraId="7E5F2A3A" w14:textId="77777777" w:rsidR="000764C3" w:rsidRDefault="000764C3" w:rsidP="00EE6A0B"/>
        </w:tc>
        <w:tc>
          <w:tcPr>
            <w:tcW w:w="2268" w:type="dxa"/>
          </w:tcPr>
          <w:p w14:paraId="23E3EACF" w14:textId="77777777" w:rsidR="000764C3" w:rsidRDefault="000764C3" w:rsidP="00EE6A0B"/>
        </w:tc>
        <w:tc>
          <w:tcPr>
            <w:tcW w:w="2126" w:type="dxa"/>
          </w:tcPr>
          <w:p w14:paraId="79B3C4DD" w14:textId="77777777" w:rsidR="000764C3" w:rsidRDefault="000764C3" w:rsidP="00EE6A0B"/>
        </w:tc>
      </w:tr>
      <w:tr w:rsidR="000764C3" w14:paraId="29477813" w14:textId="77777777" w:rsidTr="00F50DE7">
        <w:trPr>
          <w:trHeight w:val="488"/>
        </w:trPr>
        <w:tc>
          <w:tcPr>
            <w:tcW w:w="425" w:type="dxa"/>
          </w:tcPr>
          <w:p w14:paraId="523F18FC" w14:textId="77777777" w:rsidR="000764C3" w:rsidRPr="00806790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2269" w:type="dxa"/>
          </w:tcPr>
          <w:p w14:paraId="59AE644C" w14:textId="77777777" w:rsidR="000764C3" w:rsidRPr="00806790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Inwinplan</w:t>
            </w:r>
          </w:p>
        </w:tc>
        <w:tc>
          <w:tcPr>
            <w:tcW w:w="1985" w:type="dxa"/>
          </w:tcPr>
          <w:p w14:paraId="124A9A5E" w14:textId="77777777" w:rsidR="000764C3" w:rsidRDefault="00E90D64" w:rsidP="00EE6A0B">
            <w:r w:rsidRPr="00F50DE7">
              <w:rPr>
                <w:highlight w:val="yellow"/>
              </w:rPr>
              <w:t>x</w:t>
            </w:r>
          </w:p>
        </w:tc>
        <w:tc>
          <w:tcPr>
            <w:tcW w:w="2268" w:type="dxa"/>
            <w:shd w:val="clear" w:color="auto" w:fill="auto"/>
          </w:tcPr>
          <w:p w14:paraId="5310CB0F" w14:textId="224E61D8" w:rsidR="000764C3" w:rsidRPr="00F50DE7" w:rsidRDefault="00F50DE7" w:rsidP="00F50DE7">
            <w:pPr>
              <w:rPr>
                <w:highlight w:val="yellow"/>
              </w:rPr>
            </w:pPr>
            <w:r w:rsidRPr="00F50DE7">
              <w:rPr>
                <w:highlight w:val="yellow"/>
              </w:rPr>
              <w:t>V</w:t>
            </w:r>
            <w:r>
              <w:rPr>
                <w:highlight w:val="yellow"/>
              </w:rPr>
              <w:t>oorbeeld</w:t>
            </w:r>
            <w:r w:rsidRPr="00F50DE7">
              <w:rPr>
                <w:highlight w:val="yellow"/>
              </w:rPr>
              <w:t xml:space="preserve"> </w:t>
            </w:r>
            <w:r w:rsidR="00E90D64" w:rsidRPr="00F50DE7">
              <w:rPr>
                <w:highlight w:val="yellow"/>
              </w:rPr>
              <w:t xml:space="preserve">Optionele </w:t>
            </w:r>
            <w:r w:rsidR="00637740" w:rsidRPr="00F50DE7">
              <w:rPr>
                <w:highlight w:val="yellow"/>
              </w:rPr>
              <w:t>techniek no</w:t>
            </w:r>
            <w:r w:rsidR="00B058F2">
              <w:rPr>
                <w:highlight w:val="yellow"/>
              </w:rPr>
              <w:t>e</w:t>
            </w:r>
            <w:r w:rsidR="00637740" w:rsidRPr="00F50DE7">
              <w:rPr>
                <w:highlight w:val="yellow"/>
              </w:rPr>
              <w:t>men:</w:t>
            </w:r>
          </w:p>
          <w:p w14:paraId="464AE028" w14:textId="77777777" w:rsidR="00E90D64" w:rsidRPr="00F50DE7" w:rsidRDefault="00E90D64" w:rsidP="00F50DE7">
            <w:pPr>
              <w:rPr>
                <w:highlight w:val="yellow"/>
              </w:rPr>
            </w:pPr>
          </w:p>
          <w:p w14:paraId="418632FA" w14:textId="77777777" w:rsidR="00E90D64" w:rsidRDefault="00E90D64" w:rsidP="00F50DE7">
            <w:r w:rsidRPr="00F50DE7">
              <w:rPr>
                <w:highlight w:val="yellow"/>
              </w:rPr>
              <w:t>Magnetometer</w:t>
            </w:r>
          </w:p>
          <w:p w14:paraId="545E6F7E" w14:textId="77777777" w:rsidR="00E90D64" w:rsidRDefault="00E90D64" w:rsidP="00EE6A0B"/>
          <w:p w14:paraId="45E82A56" w14:textId="77777777" w:rsidR="00E90D64" w:rsidRDefault="00E90D64" w:rsidP="00EE6A0B"/>
          <w:p w14:paraId="76ACFEDA" w14:textId="77777777" w:rsidR="00E90D64" w:rsidRDefault="00E90D64" w:rsidP="00EE6A0B"/>
          <w:p w14:paraId="65B9FAB0" w14:textId="77777777" w:rsidR="00E90D64" w:rsidRDefault="00E90D64" w:rsidP="00EE6A0B"/>
          <w:p w14:paraId="2AD317C4" w14:textId="77777777" w:rsidR="00E90D64" w:rsidRDefault="00E90D64" w:rsidP="00EE6A0B"/>
          <w:p w14:paraId="7F438E45" w14:textId="77777777" w:rsidR="00E90D64" w:rsidRDefault="00E90D64" w:rsidP="00EE6A0B"/>
          <w:p w14:paraId="5DB5E5A0" w14:textId="77777777" w:rsidR="00E90D64" w:rsidRDefault="00E90D64" w:rsidP="00EE6A0B"/>
        </w:tc>
        <w:tc>
          <w:tcPr>
            <w:tcW w:w="2126" w:type="dxa"/>
            <w:shd w:val="clear" w:color="auto" w:fill="auto"/>
          </w:tcPr>
          <w:p w14:paraId="26370F02" w14:textId="1534A8C8" w:rsidR="000764C3" w:rsidRDefault="00F50DE7" w:rsidP="00EE6A0B">
            <w:r w:rsidRPr="00F50DE7">
              <w:rPr>
                <w:highlight w:val="yellow"/>
              </w:rPr>
              <w:t xml:space="preserve">Voorbeeld: </w:t>
            </w:r>
            <w:r w:rsidR="00E90D64" w:rsidRPr="00F50DE7">
              <w:rPr>
                <w:highlight w:val="yellow"/>
              </w:rPr>
              <w:t>Opsporen explosieven</w:t>
            </w:r>
          </w:p>
        </w:tc>
      </w:tr>
      <w:tr w:rsidR="000764C3" w14:paraId="49A0E4F3" w14:textId="77777777" w:rsidTr="006A7BC9">
        <w:trPr>
          <w:trHeight w:val="236"/>
        </w:trPr>
        <w:tc>
          <w:tcPr>
            <w:tcW w:w="425" w:type="dxa"/>
          </w:tcPr>
          <w:p w14:paraId="35D63B28" w14:textId="77777777" w:rsidR="000764C3" w:rsidRPr="00806790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6</w:t>
            </w:r>
          </w:p>
        </w:tc>
        <w:tc>
          <w:tcPr>
            <w:tcW w:w="2269" w:type="dxa"/>
          </w:tcPr>
          <w:p w14:paraId="76A84798" w14:textId="77777777" w:rsidR="000764C3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Inwinning</w:t>
            </w:r>
            <w:r w:rsidR="006E0A42">
              <w:rPr>
                <w:szCs w:val="18"/>
              </w:rPr>
              <w:t xml:space="preserve"> en</w:t>
            </w:r>
            <w:r>
              <w:rPr>
                <w:szCs w:val="18"/>
              </w:rPr>
              <w:t xml:space="preserve"> verwerking</w:t>
            </w:r>
          </w:p>
          <w:p w14:paraId="30CF78CC" w14:textId="77777777" w:rsidR="000764C3" w:rsidRPr="00806790" w:rsidRDefault="000764C3" w:rsidP="00EE6A0B">
            <w:pPr>
              <w:jc w:val="both"/>
              <w:rPr>
                <w:szCs w:val="18"/>
              </w:rPr>
            </w:pPr>
          </w:p>
        </w:tc>
        <w:tc>
          <w:tcPr>
            <w:tcW w:w="1985" w:type="dxa"/>
          </w:tcPr>
          <w:p w14:paraId="2259F736" w14:textId="77777777" w:rsidR="000764C3" w:rsidRDefault="000764C3" w:rsidP="00EE6A0B"/>
        </w:tc>
        <w:tc>
          <w:tcPr>
            <w:tcW w:w="2268" w:type="dxa"/>
          </w:tcPr>
          <w:p w14:paraId="706DA8EF" w14:textId="77777777" w:rsidR="000764C3" w:rsidRDefault="000764C3" w:rsidP="00EE6A0B"/>
        </w:tc>
        <w:tc>
          <w:tcPr>
            <w:tcW w:w="2126" w:type="dxa"/>
          </w:tcPr>
          <w:p w14:paraId="39F6BC41" w14:textId="77777777" w:rsidR="000764C3" w:rsidRDefault="000764C3" w:rsidP="00EE6A0B"/>
        </w:tc>
      </w:tr>
      <w:tr w:rsidR="000764C3" w14:paraId="73FE20D0" w14:textId="77777777" w:rsidTr="006A7BC9">
        <w:trPr>
          <w:trHeight w:val="236"/>
        </w:trPr>
        <w:tc>
          <w:tcPr>
            <w:tcW w:w="425" w:type="dxa"/>
          </w:tcPr>
          <w:p w14:paraId="3C7C283A" w14:textId="77777777" w:rsidR="000764C3" w:rsidRPr="00806790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7</w:t>
            </w:r>
          </w:p>
        </w:tc>
        <w:tc>
          <w:tcPr>
            <w:tcW w:w="2269" w:type="dxa"/>
          </w:tcPr>
          <w:p w14:paraId="02200CC5" w14:textId="77777777" w:rsidR="000764C3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Gegevensbeheer, Opslag</w:t>
            </w:r>
          </w:p>
          <w:p w14:paraId="229690EC" w14:textId="77777777" w:rsidR="000764C3" w:rsidRPr="00806790" w:rsidRDefault="000764C3" w:rsidP="00EE6A0B">
            <w:pPr>
              <w:jc w:val="both"/>
              <w:rPr>
                <w:szCs w:val="18"/>
              </w:rPr>
            </w:pPr>
          </w:p>
        </w:tc>
        <w:tc>
          <w:tcPr>
            <w:tcW w:w="1985" w:type="dxa"/>
          </w:tcPr>
          <w:p w14:paraId="05427FC9" w14:textId="77777777" w:rsidR="000764C3" w:rsidRDefault="000764C3" w:rsidP="00EE6A0B"/>
        </w:tc>
        <w:tc>
          <w:tcPr>
            <w:tcW w:w="2268" w:type="dxa"/>
          </w:tcPr>
          <w:p w14:paraId="632D0886" w14:textId="77777777" w:rsidR="000764C3" w:rsidRDefault="000764C3" w:rsidP="00EE6A0B"/>
        </w:tc>
        <w:tc>
          <w:tcPr>
            <w:tcW w:w="2126" w:type="dxa"/>
          </w:tcPr>
          <w:p w14:paraId="51ACF9F6" w14:textId="77777777" w:rsidR="000764C3" w:rsidRDefault="000764C3" w:rsidP="00EE6A0B"/>
        </w:tc>
      </w:tr>
      <w:tr w:rsidR="000764C3" w14:paraId="335550E3" w14:textId="77777777" w:rsidTr="006A7BC9">
        <w:trPr>
          <w:trHeight w:val="488"/>
        </w:trPr>
        <w:tc>
          <w:tcPr>
            <w:tcW w:w="425" w:type="dxa"/>
          </w:tcPr>
          <w:p w14:paraId="773DD295" w14:textId="77777777" w:rsidR="000764C3" w:rsidRPr="00806790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2269" w:type="dxa"/>
          </w:tcPr>
          <w:p w14:paraId="19C48442" w14:textId="77777777" w:rsidR="000764C3" w:rsidRPr="00806790" w:rsidRDefault="000764C3" w:rsidP="00EE6A0B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Gegevens Analyse</w:t>
            </w:r>
          </w:p>
        </w:tc>
        <w:tc>
          <w:tcPr>
            <w:tcW w:w="1985" w:type="dxa"/>
          </w:tcPr>
          <w:p w14:paraId="2312A1A2" w14:textId="77777777" w:rsidR="000764C3" w:rsidRDefault="000764C3" w:rsidP="00EE6A0B"/>
        </w:tc>
        <w:tc>
          <w:tcPr>
            <w:tcW w:w="2268" w:type="dxa"/>
          </w:tcPr>
          <w:p w14:paraId="1CCF8C89" w14:textId="77777777" w:rsidR="000764C3" w:rsidRDefault="000764C3" w:rsidP="00EE6A0B"/>
        </w:tc>
        <w:tc>
          <w:tcPr>
            <w:tcW w:w="2126" w:type="dxa"/>
          </w:tcPr>
          <w:p w14:paraId="614F1E96" w14:textId="77777777" w:rsidR="000764C3" w:rsidRDefault="000764C3" w:rsidP="00EE6A0B"/>
        </w:tc>
      </w:tr>
      <w:tr w:rsidR="000764C3" w14:paraId="36B25972" w14:textId="77777777" w:rsidTr="006A7BC9">
        <w:trPr>
          <w:trHeight w:val="740"/>
        </w:trPr>
        <w:tc>
          <w:tcPr>
            <w:tcW w:w="425" w:type="dxa"/>
          </w:tcPr>
          <w:p w14:paraId="6B0CD99F" w14:textId="77777777" w:rsidR="000764C3" w:rsidRPr="00806790" w:rsidRDefault="000764C3" w:rsidP="00EE6A0B">
            <w:pPr>
              <w:pStyle w:val="broodtekst"/>
              <w:jc w:val="both"/>
              <w:rPr>
                <w:szCs w:val="18"/>
              </w:rPr>
            </w:pPr>
            <w:r>
              <w:rPr>
                <w:szCs w:val="18"/>
              </w:rPr>
              <w:t>9</w:t>
            </w:r>
          </w:p>
        </w:tc>
        <w:tc>
          <w:tcPr>
            <w:tcW w:w="2269" w:type="dxa"/>
          </w:tcPr>
          <w:p w14:paraId="67059BB3" w14:textId="77777777" w:rsidR="000764C3" w:rsidRPr="00806790" w:rsidRDefault="000764C3" w:rsidP="00EE6A0B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Rapportage</w:t>
            </w:r>
          </w:p>
        </w:tc>
        <w:tc>
          <w:tcPr>
            <w:tcW w:w="1985" w:type="dxa"/>
          </w:tcPr>
          <w:p w14:paraId="5D331471" w14:textId="77777777" w:rsidR="000764C3" w:rsidRDefault="000764C3" w:rsidP="00EE6A0B"/>
        </w:tc>
        <w:tc>
          <w:tcPr>
            <w:tcW w:w="2268" w:type="dxa"/>
          </w:tcPr>
          <w:p w14:paraId="0BA41AE8" w14:textId="77777777" w:rsidR="000764C3" w:rsidRDefault="000764C3" w:rsidP="00EE6A0B"/>
        </w:tc>
        <w:tc>
          <w:tcPr>
            <w:tcW w:w="2126" w:type="dxa"/>
          </w:tcPr>
          <w:p w14:paraId="31A8E051" w14:textId="77777777" w:rsidR="000764C3" w:rsidRDefault="000764C3" w:rsidP="00EE6A0B"/>
        </w:tc>
      </w:tr>
      <w:tr w:rsidR="000764C3" w14:paraId="14CFBC6B" w14:textId="77777777" w:rsidTr="006A7BC9">
        <w:trPr>
          <w:trHeight w:val="740"/>
        </w:trPr>
        <w:tc>
          <w:tcPr>
            <w:tcW w:w="425" w:type="dxa"/>
          </w:tcPr>
          <w:p w14:paraId="731E31F8" w14:textId="77777777" w:rsidR="000764C3" w:rsidRDefault="000764C3" w:rsidP="00EE6A0B">
            <w:pPr>
              <w:pStyle w:val="broodtekst"/>
              <w:jc w:val="both"/>
              <w:rPr>
                <w:szCs w:val="18"/>
              </w:rPr>
            </w:pPr>
            <w:r>
              <w:rPr>
                <w:szCs w:val="18"/>
              </w:rPr>
              <w:t>10</w:t>
            </w:r>
          </w:p>
        </w:tc>
        <w:tc>
          <w:tcPr>
            <w:tcW w:w="2269" w:type="dxa"/>
          </w:tcPr>
          <w:p w14:paraId="686FE2D7" w14:textId="77777777" w:rsidR="000764C3" w:rsidRPr="00806790" w:rsidDel="003730F2" w:rsidRDefault="000764C3" w:rsidP="00EE6A0B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Informatieoverdracht</w:t>
            </w:r>
          </w:p>
        </w:tc>
        <w:tc>
          <w:tcPr>
            <w:tcW w:w="1985" w:type="dxa"/>
          </w:tcPr>
          <w:p w14:paraId="275E33BD" w14:textId="77777777" w:rsidR="000764C3" w:rsidRDefault="000764C3" w:rsidP="00EE6A0B">
            <w:r>
              <w:t>Niet in scope</w:t>
            </w:r>
          </w:p>
        </w:tc>
        <w:tc>
          <w:tcPr>
            <w:tcW w:w="2268" w:type="dxa"/>
          </w:tcPr>
          <w:p w14:paraId="63F3A722" w14:textId="77777777" w:rsidR="000764C3" w:rsidRDefault="000764C3" w:rsidP="00EE6A0B">
            <w:r>
              <w:t>Niet in scope</w:t>
            </w:r>
          </w:p>
        </w:tc>
        <w:tc>
          <w:tcPr>
            <w:tcW w:w="2126" w:type="dxa"/>
          </w:tcPr>
          <w:p w14:paraId="155FBC83" w14:textId="77777777" w:rsidR="000764C3" w:rsidRDefault="001100D6" w:rsidP="00EE6A0B">
            <w:r>
              <w:t>Niet in scope</w:t>
            </w:r>
          </w:p>
        </w:tc>
      </w:tr>
    </w:tbl>
    <w:p w14:paraId="31D78A51" w14:textId="77777777" w:rsidR="003F5EB0" w:rsidRDefault="003F5EB0" w:rsidP="003F5EB0"/>
    <w:sectPr w:rsidR="003F5EB0" w:rsidSect="000B3F9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CD95D" w14:textId="77777777" w:rsidR="009F389B" w:rsidRDefault="009F389B" w:rsidP="0088501B">
      <w:r>
        <w:separator/>
      </w:r>
    </w:p>
  </w:endnote>
  <w:endnote w:type="continuationSeparator" w:id="0">
    <w:p w14:paraId="4B5F1F2C" w14:textId="77777777" w:rsidR="009F389B" w:rsidRDefault="009F389B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3CFC4" w14:textId="77777777" w:rsidR="009F389B" w:rsidRDefault="009F389B" w:rsidP="0088501B">
      <w:r>
        <w:separator/>
      </w:r>
    </w:p>
  </w:footnote>
  <w:footnote w:type="continuationSeparator" w:id="0">
    <w:p w14:paraId="21740EB8" w14:textId="77777777" w:rsidR="009F389B" w:rsidRDefault="009F389B" w:rsidP="0088501B">
      <w:r>
        <w:continuationSeparator/>
      </w:r>
    </w:p>
  </w:footnote>
  <w:footnote w:id="1">
    <w:p w14:paraId="2642BCD9" w14:textId="4D761CEB" w:rsidR="000764C3" w:rsidRDefault="000764C3" w:rsidP="009F389B">
      <w:pPr>
        <w:pStyle w:val="Voetnoottekst"/>
      </w:pPr>
      <w:r>
        <w:rPr>
          <w:rStyle w:val="Voetnootmarkering"/>
        </w:rPr>
        <w:footnoteRef/>
      </w:r>
      <w:r>
        <w:t xml:space="preserve"> Deze kolom kan met steekwoorden worden ingevuld en verder uitgewerkt worden in </w:t>
      </w:r>
      <w:r w:rsidR="00953D69">
        <w:t>specialisme</w:t>
      </w:r>
      <w:r w:rsidR="00A023A3">
        <w:t xml:space="preserve">. Na gunning zal er een overzicht gemaakt worden van de kennis, optionele technieken en specialisme in perceel 7. </w:t>
      </w:r>
      <w:r>
        <w:t xml:space="preserve"> </w:t>
      </w:r>
      <w:r w:rsidR="0088423B" w:rsidRPr="0088423B">
        <w:t>De Opdrachtnemer draagt er zorg voor dat de Kennismatrix continu actueel is (eis 16 VSP perceel 7).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F32D1F"/>
    <w:multiLevelType w:val="hybridMultilevel"/>
    <w:tmpl w:val="50B0EBF8"/>
    <w:lvl w:ilvl="0" w:tplc="656C4650">
      <w:start w:val="1"/>
      <w:numFmt w:val="bullet"/>
      <w:pStyle w:val="Rapport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1"/>
  </w:num>
  <w:num w:numId="20">
    <w:abstractNumId w:val="13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24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9B"/>
    <w:rsid w:val="00043163"/>
    <w:rsid w:val="00056D70"/>
    <w:rsid w:val="000764C3"/>
    <w:rsid w:val="00083203"/>
    <w:rsid w:val="000B3F94"/>
    <w:rsid w:val="000B5184"/>
    <w:rsid w:val="000D02E3"/>
    <w:rsid w:val="000E1F3B"/>
    <w:rsid w:val="000F19FD"/>
    <w:rsid w:val="001100D6"/>
    <w:rsid w:val="00173156"/>
    <w:rsid w:val="001D6F03"/>
    <w:rsid w:val="002A6578"/>
    <w:rsid w:val="002B1092"/>
    <w:rsid w:val="002E0FD2"/>
    <w:rsid w:val="00320115"/>
    <w:rsid w:val="0038549E"/>
    <w:rsid w:val="003C4BF2"/>
    <w:rsid w:val="003D51FB"/>
    <w:rsid w:val="003F5EB0"/>
    <w:rsid w:val="003F6EDB"/>
    <w:rsid w:val="0040142D"/>
    <w:rsid w:val="0040571B"/>
    <w:rsid w:val="00450447"/>
    <w:rsid w:val="004A420C"/>
    <w:rsid w:val="004B0EA1"/>
    <w:rsid w:val="004D766D"/>
    <w:rsid w:val="004F5DA3"/>
    <w:rsid w:val="00537D9B"/>
    <w:rsid w:val="005A4FBE"/>
    <w:rsid w:val="005D2CF1"/>
    <w:rsid w:val="005D4ACE"/>
    <w:rsid w:val="005E046F"/>
    <w:rsid w:val="00600045"/>
    <w:rsid w:val="006006F5"/>
    <w:rsid w:val="006174D2"/>
    <w:rsid w:val="00637740"/>
    <w:rsid w:val="00650A9B"/>
    <w:rsid w:val="00657410"/>
    <w:rsid w:val="006652EB"/>
    <w:rsid w:val="006A7BC9"/>
    <w:rsid w:val="006D2E66"/>
    <w:rsid w:val="006E0A42"/>
    <w:rsid w:val="006F42D7"/>
    <w:rsid w:val="007435A7"/>
    <w:rsid w:val="007C5E91"/>
    <w:rsid w:val="007F4AEA"/>
    <w:rsid w:val="00861B37"/>
    <w:rsid w:val="0088386A"/>
    <w:rsid w:val="0088423B"/>
    <w:rsid w:val="0088501B"/>
    <w:rsid w:val="008D2753"/>
    <w:rsid w:val="008E3581"/>
    <w:rsid w:val="008F396A"/>
    <w:rsid w:val="00905289"/>
    <w:rsid w:val="00953D69"/>
    <w:rsid w:val="00985643"/>
    <w:rsid w:val="009C5CF5"/>
    <w:rsid w:val="009E096B"/>
    <w:rsid w:val="009F154E"/>
    <w:rsid w:val="009F389B"/>
    <w:rsid w:val="009F45E4"/>
    <w:rsid w:val="00A023A3"/>
    <w:rsid w:val="00A32591"/>
    <w:rsid w:val="00A77ABF"/>
    <w:rsid w:val="00A863E9"/>
    <w:rsid w:val="00A87322"/>
    <w:rsid w:val="00AF5018"/>
    <w:rsid w:val="00B022C4"/>
    <w:rsid w:val="00B058F2"/>
    <w:rsid w:val="00B559E9"/>
    <w:rsid w:val="00B72222"/>
    <w:rsid w:val="00B80650"/>
    <w:rsid w:val="00B81D50"/>
    <w:rsid w:val="00BC22DF"/>
    <w:rsid w:val="00C36FAA"/>
    <w:rsid w:val="00C71133"/>
    <w:rsid w:val="00CA55CC"/>
    <w:rsid w:val="00CB3317"/>
    <w:rsid w:val="00DA3555"/>
    <w:rsid w:val="00E456EE"/>
    <w:rsid w:val="00E90D64"/>
    <w:rsid w:val="00EA0D96"/>
    <w:rsid w:val="00ED7AB9"/>
    <w:rsid w:val="00EE5BBE"/>
    <w:rsid w:val="00EF3C28"/>
    <w:rsid w:val="00F50DE7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6C0E25C"/>
  <w15:chartTrackingRefBased/>
  <w15:docId w15:val="{0315C211-0D31-43A7-A681-04049AA28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F389B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9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9F389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uiPriority w:val="99"/>
    <w:rsid w:val="009F389B"/>
    <w:pPr>
      <w:pageBreakBefore/>
      <w:numPr>
        <w:numId w:val="32"/>
      </w:num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9F389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9F389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F389B"/>
    <w:rPr>
      <w:rFonts w:ascii="Verdana" w:eastAsia="DejaVu Sans" w:hAnsi="Verdana" w:cs="Times New Roman"/>
      <w:sz w:val="13"/>
      <w:szCs w:val="20"/>
      <w:lang w:eastAsia="nl-NL"/>
    </w:rPr>
  </w:style>
  <w:style w:type="character" w:customStyle="1" w:styleId="broodtekstChar3">
    <w:name w:val="broodtekst Char3"/>
    <w:link w:val="broodtekst"/>
    <w:uiPriority w:val="99"/>
    <w:locked/>
    <w:rsid w:val="009F389B"/>
    <w:rPr>
      <w:rFonts w:ascii="Verdana" w:eastAsia="DejaVu Sans" w:hAnsi="Verdana" w:cs="Times New Roman"/>
      <w:szCs w:val="20"/>
      <w:lang w:eastAsia="nl-NL"/>
    </w:rPr>
  </w:style>
  <w:style w:type="paragraph" w:customStyle="1" w:styleId="RapportOpsomming">
    <w:name w:val="RapportOpsomming"/>
    <w:basedOn w:val="Standaard"/>
    <w:rsid w:val="009F389B"/>
    <w:pPr>
      <w:numPr>
        <w:numId w:val="33"/>
      </w:numPr>
      <w:tabs>
        <w:tab w:val="clear" w:pos="360"/>
      </w:tabs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character" w:customStyle="1" w:styleId="OngenummerdeKopBijlageChar">
    <w:name w:val="OngenummerdeKopBijlage Char"/>
    <w:basedOn w:val="Standaardalinea-lettertype"/>
    <w:link w:val="OngenummerdeKopBijlage"/>
    <w:uiPriority w:val="99"/>
    <w:locked/>
    <w:rsid w:val="009F389B"/>
    <w:rPr>
      <w:rFonts w:ascii="Verdana" w:eastAsia="DejaVu Sans" w:hAnsi="Verdana" w:cs="Times New Roman"/>
      <w:sz w:val="24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320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320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3203"/>
    <w:rPr>
      <w:rFonts w:ascii="Verdana" w:eastAsia="DejaVu Sans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320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3203"/>
    <w:rPr>
      <w:rFonts w:ascii="Verdana" w:eastAsia="DejaVu Sans" w:hAnsi="Verdana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E43B0-C3D7-4975-A4AD-B47B7ADA6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Hsu, Jenny (CIV)</dc:creator>
  <cp:keywords/>
  <dc:description/>
  <cp:lastModifiedBy>Hsu, Jenny (CIV)</cp:lastModifiedBy>
  <cp:revision>38</cp:revision>
  <dcterms:created xsi:type="dcterms:W3CDTF">2022-11-29T14:15:00Z</dcterms:created>
  <dcterms:modified xsi:type="dcterms:W3CDTF">2023-06-15T15:47:00Z</dcterms:modified>
</cp:coreProperties>
</file>